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4F6D2" w14:textId="75F2986E" w:rsidR="007F47F1" w:rsidRDefault="0025395A">
      <w:pPr>
        <w:pStyle w:val="Title"/>
      </w:pPr>
      <w:r>
        <w:t>Cost Proposal</w:t>
      </w:r>
      <w:r w:rsidR="007A3676">
        <w:t xml:space="preserve"> Form</w:t>
      </w:r>
    </w:p>
    <w:p w14:paraId="552DB3CC" w14:textId="23068F88" w:rsidR="007F47F1" w:rsidRPr="00841F06" w:rsidRDefault="00CA3884">
      <w:pPr>
        <w:rPr>
          <w:highlight w:val="yellow"/>
        </w:rPr>
      </w:pPr>
      <w:r w:rsidRPr="00841F06">
        <w:rPr>
          <w:highlight w:val="yellow"/>
        </w:rPr>
        <w:t>R</w:t>
      </w:r>
      <w:r w:rsidR="00FC1A3A">
        <w:rPr>
          <w:highlight w:val="yellow"/>
        </w:rPr>
        <w:t>F</w:t>
      </w:r>
      <w:r w:rsidRPr="00841F06">
        <w:rPr>
          <w:highlight w:val="yellow"/>
        </w:rPr>
        <w:t>P Number: HPS2</w:t>
      </w:r>
      <w:r w:rsidR="00F7627A">
        <w:rPr>
          <w:highlight w:val="yellow"/>
        </w:rPr>
        <w:t>6</w:t>
      </w:r>
      <w:r w:rsidRPr="00841F06">
        <w:rPr>
          <w:highlight w:val="yellow"/>
        </w:rPr>
        <w:t>2</w:t>
      </w:r>
      <w:r w:rsidR="00F03CFD" w:rsidRPr="00841F06">
        <w:rPr>
          <w:highlight w:val="yellow"/>
        </w:rPr>
        <w:t>7</w:t>
      </w:r>
      <w:r w:rsidRPr="00841F06">
        <w:rPr>
          <w:highlight w:val="yellow"/>
        </w:rPr>
        <w:t>_</w:t>
      </w:r>
      <w:r w:rsidR="008B1D2E" w:rsidRPr="00841F06">
        <w:rPr>
          <w:highlight w:val="yellow"/>
        </w:rPr>
        <w:t>PREK</w:t>
      </w:r>
    </w:p>
    <w:p w14:paraId="55578D52" w14:textId="23934A63" w:rsidR="007F47F1" w:rsidRPr="00F03CFD" w:rsidRDefault="00CA3884">
      <w:r w:rsidRPr="00841F06">
        <w:rPr>
          <w:highlight w:val="yellow"/>
        </w:rPr>
        <w:t>R</w:t>
      </w:r>
      <w:r w:rsidR="00FC1A3A">
        <w:rPr>
          <w:highlight w:val="yellow"/>
        </w:rPr>
        <w:t>F</w:t>
      </w:r>
      <w:r w:rsidRPr="00841F06">
        <w:rPr>
          <w:highlight w:val="yellow"/>
        </w:rPr>
        <w:t xml:space="preserve">P Title: </w:t>
      </w:r>
      <w:r w:rsidR="008B1D2E" w:rsidRPr="00841F06">
        <w:rPr>
          <w:highlight w:val="yellow"/>
        </w:rPr>
        <w:t>Pre</w:t>
      </w:r>
      <w:r w:rsidR="009E4E72">
        <w:rPr>
          <w:highlight w:val="yellow"/>
        </w:rPr>
        <w:t>kindergarten</w:t>
      </w:r>
      <w:r w:rsidR="008B1D2E" w:rsidRPr="00841F06">
        <w:rPr>
          <w:highlight w:val="yellow"/>
        </w:rPr>
        <w:t xml:space="preserve"> Program Partnership</w:t>
      </w:r>
    </w:p>
    <w:p w14:paraId="1AD5786E" w14:textId="77777777" w:rsidR="007F47F1" w:rsidRDefault="00CA3884">
      <w:r>
        <w:t>Vendor Name: ___________________________</w:t>
      </w:r>
    </w:p>
    <w:p w14:paraId="0A79CE2F" w14:textId="77777777" w:rsidR="007F47F1" w:rsidRDefault="00CA3884">
      <w:r>
        <w:t>Date: ___________________________</w:t>
      </w:r>
    </w:p>
    <w:p w14:paraId="7DE799B7" w14:textId="77777777" w:rsidR="007F47F1" w:rsidRDefault="007F47F1"/>
    <w:p w14:paraId="73E8154F" w14:textId="6050EEA3" w:rsidR="007A3676" w:rsidRPr="00005F86" w:rsidRDefault="007A3676">
      <w:pPr>
        <w:rPr>
          <w:b/>
          <w:bCs/>
        </w:rPr>
      </w:pPr>
      <w:r w:rsidRPr="00005F86">
        <w:rPr>
          <w:b/>
          <w:bCs/>
        </w:rPr>
        <w:t>Flat Rate:</w:t>
      </w:r>
    </w:p>
    <w:p w14:paraId="7327DF73" w14:textId="46DB66D4" w:rsidR="007A3676" w:rsidRDefault="00A86E25">
      <w:r w:rsidRPr="00A86E25">
        <w:t xml:space="preserve">Harmony will offer a flat rate equivalent to </w:t>
      </w:r>
      <w:r w:rsidRPr="00A86E25">
        <w:rPr>
          <w:b/>
          <w:bCs/>
        </w:rPr>
        <w:t>75% of the Foundation School Program (FSP)</w:t>
      </w:r>
      <w:r w:rsidR="002E68F9">
        <w:rPr>
          <w:b/>
          <w:bCs/>
        </w:rPr>
        <w:t xml:space="preserve"> Pre-K</w:t>
      </w:r>
      <w:r w:rsidR="002E68F9" w:rsidRPr="00A86E25">
        <w:rPr>
          <w:b/>
          <w:bCs/>
        </w:rPr>
        <w:t xml:space="preserve"> </w:t>
      </w:r>
      <w:r w:rsidRPr="00A86E25">
        <w:rPr>
          <w:b/>
          <w:bCs/>
        </w:rPr>
        <w:t xml:space="preserve">funding </w:t>
      </w:r>
      <w:r w:rsidR="002E68F9">
        <w:rPr>
          <w:b/>
          <w:bCs/>
        </w:rPr>
        <w:t xml:space="preserve">actually </w:t>
      </w:r>
      <w:r w:rsidRPr="00A86E25">
        <w:rPr>
          <w:b/>
          <w:bCs/>
        </w:rPr>
        <w:t>received</w:t>
      </w:r>
      <w:r w:rsidRPr="00A86E25">
        <w:t xml:space="preserve"> </w:t>
      </w:r>
      <w:r w:rsidRPr="00A86E25">
        <w:rPr>
          <w:b/>
          <w:bCs/>
        </w:rPr>
        <w:t>for eligible students</w:t>
      </w:r>
      <w:r w:rsidRPr="00A86E25">
        <w:t>.</w:t>
      </w:r>
    </w:p>
    <w:p w14:paraId="2021BB8E" w14:textId="0E03CC0D" w:rsidR="00A86E25" w:rsidRDefault="00A86E25" w:rsidP="00A86E25">
      <w:r>
        <w:t xml:space="preserve">☐ Provider accepts the </w:t>
      </w:r>
      <w:r w:rsidR="00005F86">
        <w:t>Flat Rate structure.</w:t>
      </w:r>
    </w:p>
    <w:p w14:paraId="26211C2C" w14:textId="1EA16F49" w:rsidR="00005F86" w:rsidRDefault="00005F86" w:rsidP="00005F86">
      <w:r>
        <w:t>☐ Provider does not accept the Flat Rate structure.</w:t>
      </w:r>
    </w:p>
    <w:p w14:paraId="3BE132DD" w14:textId="63786751" w:rsidR="00A86E25" w:rsidRPr="00005F86" w:rsidRDefault="00005F86">
      <w:pPr>
        <w:rPr>
          <w:b/>
          <w:bCs/>
        </w:rPr>
      </w:pPr>
      <w:r w:rsidRPr="00005F86">
        <w:rPr>
          <w:b/>
          <w:bCs/>
        </w:rPr>
        <w:t>Additional Costs:</w:t>
      </w:r>
    </w:p>
    <w:p w14:paraId="6C3F885B" w14:textId="04DC2831" w:rsidR="00561938" w:rsidRDefault="00561938" w:rsidP="00561938">
      <w:pPr>
        <w:tabs>
          <w:tab w:val="left" w:pos="1079"/>
        </w:tabs>
        <w:spacing w:before="69" w:line="240" w:lineRule="auto"/>
        <w:jc w:val="both"/>
      </w:pPr>
      <w:r w:rsidRPr="00561938">
        <w:t xml:space="preserve">Providers shall provide information on any costs that HPS may incur on the Cost Proposal Form. </w:t>
      </w:r>
      <w:r w:rsidR="002D65C2">
        <w:t>Provider</w:t>
      </w:r>
      <w:r w:rsidRPr="00561938">
        <w:t xml:space="preserve"> must specify all costs (e.g., administrative fees, processing fees, etc.) associated with providing the services required herein. </w:t>
      </w:r>
      <w:r w:rsidR="002D65C2">
        <w:t>Provider</w:t>
      </w:r>
      <w:r w:rsidRPr="00561938">
        <w:t xml:space="preserve"> will provide a complete fee and cost detail supporting all elements of its Proposal. The cost detail must include a narrative for each fee or cost element. If the Provider does not </w:t>
      </w:r>
      <w:proofErr w:type="gramStart"/>
      <w:r w:rsidRPr="00561938">
        <w:t>expect for</w:t>
      </w:r>
      <w:proofErr w:type="gramEnd"/>
      <w:r w:rsidRPr="00561938">
        <w:t xml:space="preserve"> HPS to incur any costs, the Proposer shall </w:t>
      </w:r>
      <w:r w:rsidR="00A268E8">
        <w:t>check</w:t>
      </w:r>
      <w:r w:rsidR="00A268E8" w:rsidRPr="00561938">
        <w:t xml:space="preserve"> </w:t>
      </w:r>
      <w:r w:rsidRPr="00561938">
        <w:t>‘No costs to HPS’</w:t>
      </w:r>
      <w:r w:rsidR="00A268E8">
        <w:t xml:space="preserve"> box below.</w:t>
      </w:r>
    </w:p>
    <w:p w14:paraId="03E1959D" w14:textId="61EBDFFD" w:rsidR="00005F86" w:rsidRPr="00A86E25" w:rsidRDefault="0063334D">
      <w:r>
        <w:t>☐ No Costs to HPS.</w:t>
      </w:r>
    </w:p>
    <w:p w14:paraId="134A11B9" w14:textId="380663CF" w:rsidR="0045685A" w:rsidRDefault="00DA2622" w:rsidP="00034438">
      <w:pPr>
        <w:spacing w:line="480" w:lineRule="auto"/>
      </w:pPr>
      <w:r>
        <w:t>Specify all costs HPS may incur</w:t>
      </w:r>
      <w:r w:rsidR="00B17B47">
        <w:t xml:space="preserve"> as instructed above:</w:t>
      </w:r>
    </w:p>
    <w:p w14:paraId="7CD1B1E3" w14:textId="320F5CD2" w:rsidR="0045685A" w:rsidRDefault="0045685A" w:rsidP="00034438">
      <w:pPr>
        <w:spacing w:line="480" w:lineRule="auto"/>
      </w:pPr>
    </w:p>
    <w:p w14:paraId="6E5594AC" w14:textId="1B96A201" w:rsidR="00034438" w:rsidRDefault="00CA3884" w:rsidP="00034438">
      <w:pPr>
        <w:spacing w:line="480" w:lineRule="auto"/>
      </w:pPr>
      <w:r>
        <w:t>Authorized Signature: ___________________________</w:t>
      </w:r>
    </w:p>
    <w:p w14:paraId="178CF127" w14:textId="77777777" w:rsidR="007F47F1" w:rsidRDefault="00CA3884" w:rsidP="00034438">
      <w:pPr>
        <w:spacing w:line="480" w:lineRule="auto"/>
      </w:pPr>
      <w:r>
        <w:t>Printed Name and Title: ___________________________</w:t>
      </w:r>
    </w:p>
    <w:p w14:paraId="150C2B01" w14:textId="77777777" w:rsidR="007F47F1" w:rsidRDefault="00CA3884" w:rsidP="00034438">
      <w:pPr>
        <w:spacing w:line="480" w:lineRule="auto"/>
      </w:pPr>
      <w:r>
        <w:t>Date: ___________________________</w:t>
      </w:r>
    </w:p>
    <w:sectPr w:rsidR="007F47F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6240977">
    <w:abstractNumId w:val="8"/>
  </w:num>
  <w:num w:numId="2" w16cid:durableId="2070766578">
    <w:abstractNumId w:val="6"/>
  </w:num>
  <w:num w:numId="3" w16cid:durableId="37319629">
    <w:abstractNumId w:val="5"/>
  </w:num>
  <w:num w:numId="4" w16cid:durableId="1554463455">
    <w:abstractNumId w:val="4"/>
  </w:num>
  <w:num w:numId="5" w16cid:durableId="1709065627">
    <w:abstractNumId w:val="7"/>
  </w:num>
  <w:num w:numId="6" w16cid:durableId="339158902">
    <w:abstractNumId w:val="3"/>
  </w:num>
  <w:num w:numId="7" w16cid:durableId="365175653">
    <w:abstractNumId w:val="2"/>
  </w:num>
  <w:num w:numId="8" w16cid:durableId="120148983">
    <w:abstractNumId w:val="1"/>
  </w:num>
  <w:num w:numId="9" w16cid:durableId="86193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5F86"/>
    <w:rsid w:val="00034438"/>
    <w:rsid w:val="00034616"/>
    <w:rsid w:val="0006063C"/>
    <w:rsid w:val="0015074B"/>
    <w:rsid w:val="00163EFB"/>
    <w:rsid w:val="0025395A"/>
    <w:rsid w:val="0029639D"/>
    <w:rsid w:val="002D65C2"/>
    <w:rsid w:val="002E68F9"/>
    <w:rsid w:val="00326F90"/>
    <w:rsid w:val="0045685A"/>
    <w:rsid w:val="004B30E1"/>
    <w:rsid w:val="004C33B3"/>
    <w:rsid w:val="005166F0"/>
    <w:rsid w:val="00561938"/>
    <w:rsid w:val="005F3515"/>
    <w:rsid w:val="0063334D"/>
    <w:rsid w:val="00762805"/>
    <w:rsid w:val="007A3676"/>
    <w:rsid w:val="007A4235"/>
    <w:rsid w:val="007F47F1"/>
    <w:rsid w:val="00841F06"/>
    <w:rsid w:val="00891A2A"/>
    <w:rsid w:val="008B1D2E"/>
    <w:rsid w:val="009E4E72"/>
    <w:rsid w:val="009F616B"/>
    <w:rsid w:val="00A02FA7"/>
    <w:rsid w:val="00A268E8"/>
    <w:rsid w:val="00A86E25"/>
    <w:rsid w:val="00AA1D8D"/>
    <w:rsid w:val="00B17B47"/>
    <w:rsid w:val="00B47730"/>
    <w:rsid w:val="00B70763"/>
    <w:rsid w:val="00CA3884"/>
    <w:rsid w:val="00CB0664"/>
    <w:rsid w:val="00DA2622"/>
    <w:rsid w:val="00DA4726"/>
    <w:rsid w:val="00E961B9"/>
    <w:rsid w:val="00EE0F63"/>
    <w:rsid w:val="00F03CFD"/>
    <w:rsid w:val="00F7627A"/>
    <w:rsid w:val="00F963D7"/>
    <w:rsid w:val="00FC1A3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2CEDE2"/>
  <w14:defaultImageDpi w14:val="300"/>
  <w15:docId w15:val="{6C15FC57-59F8-46AC-B6C9-E3EE7354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2E68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Norah Yavuz</cp:lastModifiedBy>
  <cp:revision>4</cp:revision>
  <dcterms:created xsi:type="dcterms:W3CDTF">2026-06-10T16:14:00Z</dcterms:created>
  <dcterms:modified xsi:type="dcterms:W3CDTF">2026-06-11T12:18:00Z</dcterms:modified>
  <cp:category/>
</cp:coreProperties>
</file>